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211 Lyrical dance Юніори Solo Вища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Шаповалова Тетяна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Альона Міщенко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#221 Софія Плешанова - 1 місце</w:t>
      </w:r>
    </w:p>
    <w:p>
      <w:pPr>
        <w:pStyle w:val="ListNumber"/>
      </w:pPr>
      <w:r>
        <w:t>#364 Анастасія Маренич - 2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364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